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81012638" name="d6a8ef20-0ecf-11f0-8e2f-374784637c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8555814" name="d6a8ef20-0ecf-11f0-8e2f-374784637cc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30428307" name="f743c4a0-0ed2-11f0-8190-41165b1a97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7295768" name="f743c4a0-0ed2-11f0-8190-41165b1a974b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Dusche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11454974" name="f80d87d0-0ed3-11f0-b42f-4b0d42190f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3139115" name="f80d87d0-0ed3-11f0-b42f-4b0d42190ff9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60511466" name="2e49f5e0-0ed4-11f0-bec9-11f1f2e33f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7670169" name="2e49f5e0-0ed4-11f0-bec9-11f1f2e33f1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26745910" name="6e1aef80-0ed4-11f0-834f-851bc7607c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8821519" name="6e1aef80-0ed4-11f0-834f-851bc7607c5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83084658" name="fb553590-0ecf-11f0-a6a8-19c0d49a39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5863672" name="fb553590-0ecf-11f0-a6a8-19c0d49a398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/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61039086" name="52924730-0ed0-11f0-acf8-f597c3e166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1339843" name="52924730-0ed0-11f0-acf8-f597c3e166d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/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93148930" name="000d49f0-0ed1-11f0-83d5-d7607a6ac2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4430893" name="000d49f0-0ed1-11f0-83d5-d7607a6ac284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/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41794950" name="c7a31480-0ed2-11f0-a9de-8b7cd3230e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7315315" name="c7a31480-0ed2-11f0-a9de-8b7cd3230e1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/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Dusche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35193807" name="16938e70-0ed4-11f0-8ffa-7b79dcadb7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290793" name="16938e70-0ed4-11f0-8ffa-7b79dcadb7a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/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82987367" name="2b442cc0-0ed0-11f0-80f9-e56d70de44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7847147" name="2b442cc0-0ed0-11f0-80f9-e56d70de443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Sauna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und 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01237515" name="6786c820-0ed3-11f0-aef0-d91125911c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5468112" name="6786c820-0ed3-11f0-aef0-d91125911cd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Sauna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und 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38248820" name="bf373500-0ed3-11f0-ba5c-27c33a2e99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6121893" name="bf373500-0ed3-11f0-ba5c-27c33a2e997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49473703" name="ca1deda0-0ed4-11f0-a6e8-efed333e5e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2014996" name="ca1deda0-0ed4-11f0-a6e8-efed333e5e5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Wände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82622110" name="14966970-0ed5-11f0-9904-997a1ef296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8633075" name="14966970-0ed5-11f0-9904-997a1ef296e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Decken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8967097" name="3029ee90-0ed6-11f0-88a3-6f35adb0e3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0983215" name="3029ee90-0ed6-11f0-88a3-6f35adb0e3a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Andreas Caminada</w:t>
          </w:r>
        </w:p>
        <w:p>
          <w:pPr>
            <w:spacing w:before="0" w:after="0"/>
          </w:pPr>
          <w:r>
            <w:t>225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footer.xml" Type="http://schemas.openxmlformats.org/officeDocument/2006/relationships/footer" Id="rId2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